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3B50E" w14:textId="3C563A41" w:rsidR="003F0725" w:rsidRPr="00425167" w:rsidRDefault="003F0725" w:rsidP="003F0725">
      <w:pPr>
        <w:pStyle w:val="Kop1"/>
        <w:ind w:left="432" w:hanging="432"/>
        <w:rPr>
          <w:rFonts w:ascii="Roboto" w:hAnsi="Roboto"/>
          <w:bCs w:val="0"/>
          <w:color w:val="0082C2"/>
          <w:sz w:val="32"/>
        </w:rPr>
      </w:pPr>
      <w:bookmarkStart w:id="0" w:name="bwOnsKenm"/>
      <w:bookmarkEnd w:id="0"/>
      <w:r w:rsidRPr="00425167">
        <w:rPr>
          <w:rFonts w:ascii="Roboto" w:hAnsi="Roboto"/>
          <w:bCs w:val="0"/>
          <w:color w:val="0082C2"/>
          <w:sz w:val="32"/>
        </w:rPr>
        <w:t>B</w:t>
      </w:r>
      <w:r w:rsidR="001A0BCF" w:rsidRPr="00425167">
        <w:rPr>
          <w:rFonts w:ascii="Roboto" w:hAnsi="Roboto"/>
          <w:bCs w:val="0"/>
          <w:color w:val="0082C2"/>
          <w:sz w:val="32"/>
        </w:rPr>
        <w:t>ijlage</w:t>
      </w:r>
      <w:r w:rsidRPr="00425167">
        <w:rPr>
          <w:rFonts w:ascii="Roboto" w:hAnsi="Roboto"/>
          <w:bCs w:val="0"/>
          <w:color w:val="0082C2"/>
          <w:sz w:val="32"/>
        </w:rPr>
        <w:t xml:space="preserve"> </w:t>
      </w:r>
      <w:r w:rsidR="00D32044" w:rsidRPr="00425167">
        <w:rPr>
          <w:rFonts w:ascii="Roboto" w:hAnsi="Roboto"/>
          <w:bCs w:val="0"/>
          <w:color w:val="0082C2"/>
          <w:sz w:val="32"/>
        </w:rPr>
        <w:t>10</w:t>
      </w:r>
      <w:r w:rsidRPr="00425167">
        <w:rPr>
          <w:rFonts w:ascii="Roboto" w:hAnsi="Roboto"/>
          <w:bCs w:val="0"/>
          <w:color w:val="0082C2"/>
          <w:sz w:val="32"/>
        </w:rPr>
        <w:t xml:space="preserve"> </w:t>
      </w:r>
      <w:r w:rsidR="00D32044" w:rsidRPr="00425167">
        <w:rPr>
          <w:rFonts w:ascii="Roboto" w:hAnsi="Roboto"/>
          <w:bCs w:val="0"/>
          <w:color w:val="0082C2"/>
          <w:sz w:val="32"/>
        </w:rPr>
        <w:t>Garantstellingsv</w:t>
      </w:r>
      <w:r w:rsidR="001A0BCF" w:rsidRPr="00425167">
        <w:rPr>
          <w:rFonts w:ascii="Roboto" w:hAnsi="Roboto"/>
          <w:bCs w:val="0"/>
          <w:color w:val="0082C2"/>
          <w:sz w:val="32"/>
        </w:rPr>
        <w:t>erklaring Derden</w:t>
      </w:r>
    </w:p>
    <w:p w14:paraId="10F907E3" w14:textId="65860ECF" w:rsidR="00F911F6" w:rsidRPr="00F911F6" w:rsidRDefault="00F911F6" w:rsidP="00F911F6">
      <w:pPr>
        <w:rPr>
          <w:rFonts w:eastAsia="Lucida Sans Unicode"/>
          <w:i/>
          <w:szCs w:val="20"/>
        </w:rPr>
      </w:pPr>
      <w:r w:rsidRPr="00F911F6">
        <w:rPr>
          <w:rFonts w:eastAsia="Lucida Sans Unicode"/>
          <w:i/>
          <w:szCs w:val="20"/>
        </w:rPr>
        <w:t>Deze Garant</w:t>
      </w:r>
      <w:r w:rsidR="00425167">
        <w:rPr>
          <w:rFonts w:eastAsia="Lucida Sans Unicode"/>
          <w:i/>
          <w:szCs w:val="20"/>
        </w:rPr>
        <w:t>stellings</w:t>
      </w:r>
      <w:r w:rsidRPr="00F911F6">
        <w:rPr>
          <w:rFonts w:eastAsia="Lucida Sans Unicode"/>
          <w:i/>
          <w:szCs w:val="20"/>
        </w:rPr>
        <w:t xml:space="preserve">verklaring Derden dient </w:t>
      </w:r>
      <w:r w:rsidRPr="00F911F6">
        <w:rPr>
          <w:rFonts w:eastAsia="Lucida Sans Unicode"/>
          <w:i/>
          <w:szCs w:val="20"/>
          <w:u w:val="single"/>
        </w:rPr>
        <w:t>rechtsgeldig</w:t>
      </w:r>
      <w:r w:rsidRPr="00F911F6">
        <w:rPr>
          <w:rFonts w:eastAsia="Lucida Sans Unicode"/>
          <w:i/>
          <w:szCs w:val="20"/>
        </w:rPr>
        <w:t xml:space="preserve"> te zijn ondertekend door Inschrijver - wanneer Inschrijver een beroep doet op de </w:t>
      </w:r>
      <w:r w:rsidRPr="00F911F6">
        <w:rPr>
          <w:rFonts w:eastAsia="Lucida Sans Unicode"/>
          <w:i/>
          <w:szCs w:val="20"/>
          <w:u w:val="single"/>
        </w:rPr>
        <w:t>financiële en economische draagkracht</w:t>
      </w:r>
      <w:r w:rsidRPr="00F911F6">
        <w:rPr>
          <w:rFonts w:eastAsia="Lucida Sans Unicode"/>
          <w:i/>
          <w:szCs w:val="20"/>
        </w:rPr>
        <w:t xml:space="preserve"> van een Derde - alsmede de Derde zelf. </w:t>
      </w:r>
    </w:p>
    <w:p w14:paraId="3CB0506E" w14:textId="77777777" w:rsidR="00F911F6" w:rsidRPr="00F911F6" w:rsidRDefault="00F911F6" w:rsidP="00F911F6">
      <w:pPr>
        <w:rPr>
          <w:rFonts w:eastAsia="Lucida Sans Unicode"/>
          <w:szCs w:val="20"/>
        </w:rPr>
      </w:pPr>
    </w:p>
    <w:p w14:paraId="530A51F1" w14:textId="39E5FDAF" w:rsidR="00F911F6" w:rsidRPr="00F911F6" w:rsidRDefault="00F911F6" w:rsidP="00F911F6">
      <w:pPr>
        <w:rPr>
          <w:rFonts w:eastAsia="Lucida Sans Unicode"/>
          <w:szCs w:val="20"/>
          <w:lang w:eastAsia="en-US"/>
        </w:rPr>
      </w:pPr>
      <w:r w:rsidRPr="00F911F6">
        <w:rPr>
          <w:rFonts w:eastAsia="Lucida Sans Unicode"/>
          <w:szCs w:val="20"/>
          <w:lang w:eastAsia="en-US"/>
        </w:rPr>
        <w:t xml:space="preserve">Hierbij verklaart </w:t>
      </w:r>
      <w:r w:rsidRPr="00F911F6">
        <w:rPr>
          <w:rFonts w:eastAsia="Lucida Sans Unicode"/>
          <w:szCs w:val="20"/>
          <w:highlight w:val="yellow"/>
          <w:lang w:eastAsia="en-US"/>
        </w:rPr>
        <w:t>[naam Derde]</w:t>
      </w:r>
      <w:r w:rsidRPr="00F911F6">
        <w:rPr>
          <w:rFonts w:eastAsia="Lucida Sans Unicode"/>
          <w:szCs w:val="20"/>
          <w:lang w:eastAsia="en-US"/>
        </w:rPr>
        <w:t xml:space="preserve"> voor het geval dat de Aanbestede</w:t>
      </w:r>
      <w:r w:rsidR="00425167">
        <w:rPr>
          <w:rFonts w:eastAsia="Lucida Sans Unicode"/>
          <w:szCs w:val="20"/>
          <w:lang w:eastAsia="en-US"/>
        </w:rPr>
        <w:t>nde dienst</w:t>
      </w:r>
      <w:r w:rsidRPr="00F911F6">
        <w:rPr>
          <w:rFonts w:eastAsia="Lucida Sans Unicode"/>
          <w:szCs w:val="20"/>
          <w:lang w:eastAsia="en-US"/>
        </w:rPr>
        <w:t xml:space="preserve"> met </w:t>
      </w:r>
      <w:r w:rsidRPr="00F911F6">
        <w:rPr>
          <w:rFonts w:eastAsia="Lucida Sans Unicode"/>
          <w:szCs w:val="20"/>
          <w:highlight w:val="yellow"/>
          <w:lang w:eastAsia="en-US"/>
        </w:rPr>
        <w:t>[naam Inschrijver]</w:t>
      </w:r>
      <w:r w:rsidRPr="00F911F6">
        <w:rPr>
          <w:rFonts w:eastAsia="Lucida Sans Unicode"/>
          <w:szCs w:val="20"/>
          <w:lang w:eastAsia="en-US"/>
        </w:rPr>
        <w:t xml:space="preserve"> de Overeenkomst sluit, dat </w:t>
      </w:r>
      <w:r w:rsidRPr="00F911F6">
        <w:rPr>
          <w:rFonts w:eastAsia="Lucida Sans Unicode"/>
          <w:szCs w:val="20"/>
          <w:highlight w:val="yellow"/>
          <w:lang w:eastAsia="en-US"/>
        </w:rPr>
        <w:t>[naam Derde]</w:t>
      </w:r>
      <w:r w:rsidRPr="00F911F6">
        <w:rPr>
          <w:rFonts w:eastAsia="Lucida Sans Unicode"/>
          <w:szCs w:val="20"/>
          <w:lang w:eastAsia="en-US"/>
        </w:rPr>
        <w:t xml:space="preserve"> zich jegens de Aanbestede</w:t>
      </w:r>
      <w:r w:rsidR="00425167">
        <w:rPr>
          <w:rFonts w:eastAsia="Lucida Sans Unicode"/>
          <w:szCs w:val="20"/>
          <w:lang w:eastAsia="en-US"/>
        </w:rPr>
        <w:t xml:space="preserve">nde dienst </w:t>
      </w:r>
      <w:r w:rsidRPr="00F911F6">
        <w:rPr>
          <w:rFonts w:eastAsia="Lucida Sans Unicode"/>
          <w:szCs w:val="20"/>
          <w:lang w:eastAsia="en-US"/>
        </w:rPr>
        <w:t xml:space="preserve">volledig en onvoorwaardelijk garant stelt voor de ter beschikking stelling van alle noodzakelijke middelen om de nakoming van de verplichtingen van </w:t>
      </w:r>
      <w:r w:rsidRPr="00F911F6">
        <w:rPr>
          <w:rFonts w:eastAsia="Lucida Sans Unicode"/>
          <w:szCs w:val="20"/>
          <w:highlight w:val="yellow"/>
          <w:lang w:eastAsia="en-US"/>
        </w:rPr>
        <w:t>[naam Inschrijver]</w:t>
      </w:r>
      <w:r w:rsidRPr="00F911F6">
        <w:rPr>
          <w:rFonts w:eastAsia="Lucida Sans Unicode"/>
          <w:szCs w:val="20"/>
          <w:lang w:eastAsia="en-US"/>
        </w:rPr>
        <w:t xml:space="preserve"> die voortvloeien uit voornoemde Overeenkomst te waarborgen.  </w:t>
      </w:r>
    </w:p>
    <w:p w14:paraId="4DF67D6A" w14:textId="77777777" w:rsidR="00F911F6" w:rsidRPr="00F911F6" w:rsidRDefault="00F911F6" w:rsidP="00F911F6">
      <w:pPr>
        <w:rPr>
          <w:rFonts w:eastAsia="Lucida Sans Unicode"/>
          <w:szCs w:val="20"/>
          <w:lang w:eastAsia="en-US"/>
        </w:rPr>
      </w:pPr>
    </w:p>
    <w:p w14:paraId="043636CF" w14:textId="4425BDA4" w:rsidR="00F911F6" w:rsidRPr="00F911F6" w:rsidRDefault="00F911F6" w:rsidP="00F911F6">
      <w:pPr>
        <w:rPr>
          <w:rFonts w:eastAsia="Lucida Sans Unicode"/>
          <w:szCs w:val="20"/>
          <w:lang w:eastAsia="en-US"/>
        </w:rPr>
      </w:pPr>
      <w:r w:rsidRPr="00F911F6">
        <w:rPr>
          <w:rFonts w:eastAsia="Lucida Sans Unicode"/>
          <w:szCs w:val="20"/>
          <w:lang w:eastAsia="en-US"/>
        </w:rPr>
        <w:t xml:space="preserve">De aansprakelijkheid van </w:t>
      </w:r>
      <w:r w:rsidRPr="00F911F6">
        <w:rPr>
          <w:rFonts w:eastAsia="Lucida Sans Unicode"/>
          <w:szCs w:val="20"/>
          <w:highlight w:val="yellow"/>
          <w:lang w:eastAsia="en-US"/>
        </w:rPr>
        <w:t xml:space="preserve">[naam </w:t>
      </w:r>
      <w:r w:rsidR="00CD706B">
        <w:rPr>
          <w:rFonts w:eastAsia="Lucida Sans Unicode"/>
          <w:szCs w:val="20"/>
          <w:highlight w:val="yellow"/>
          <w:lang w:eastAsia="en-US"/>
        </w:rPr>
        <w:t>Derde</w:t>
      </w:r>
      <w:r w:rsidRPr="00F911F6">
        <w:rPr>
          <w:rFonts w:eastAsia="Lucida Sans Unicode"/>
          <w:szCs w:val="20"/>
          <w:highlight w:val="yellow"/>
          <w:lang w:eastAsia="en-US"/>
        </w:rPr>
        <w:t>]</w:t>
      </w:r>
      <w:r w:rsidRPr="00F911F6">
        <w:rPr>
          <w:rFonts w:eastAsia="Lucida Sans Unicode"/>
          <w:szCs w:val="20"/>
          <w:lang w:eastAsia="en-US"/>
        </w:rPr>
        <w:t xml:space="preserve"> uit hoofde van deze garantieverklaring bedraagt niet meer dan de aansprakelijkheid van </w:t>
      </w:r>
      <w:r w:rsidRPr="00F911F6">
        <w:rPr>
          <w:rFonts w:eastAsia="Lucida Sans Unicode"/>
          <w:szCs w:val="20"/>
          <w:highlight w:val="yellow"/>
          <w:lang w:eastAsia="en-US"/>
        </w:rPr>
        <w:t>[naam Inschrijver]</w:t>
      </w:r>
      <w:r w:rsidRPr="00F911F6">
        <w:rPr>
          <w:rFonts w:eastAsia="Lucida Sans Unicode"/>
          <w:szCs w:val="20"/>
          <w:lang w:eastAsia="en-US"/>
        </w:rPr>
        <w:t xml:space="preserve"> uit hoofde van de Overeenkomst ten aanzien waarvan de Opdrachtnemer in gebreke mocht blijven. </w:t>
      </w:r>
    </w:p>
    <w:p w14:paraId="2EE15ADF" w14:textId="77777777" w:rsidR="00F911F6" w:rsidRPr="00F911F6" w:rsidRDefault="00F911F6" w:rsidP="00F911F6">
      <w:pPr>
        <w:rPr>
          <w:rFonts w:eastAsia="Lucida Sans Unicode"/>
          <w:szCs w:val="20"/>
          <w:lang w:eastAsia="en-US"/>
        </w:rPr>
      </w:pPr>
    </w:p>
    <w:p w14:paraId="1667F548" w14:textId="77777777" w:rsidR="00F911F6" w:rsidRPr="00F911F6" w:rsidRDefault="00F911F6" w:rsidP="00F911F6">
      <w:pPr>
        <w:rPr>
          <w:rFonts w:eastAsia="Lucida Sans Unicode"/>
          <w:szCs w:val="20"/>
          <w:lang w:eastAsia="en-US"/>
        </w:rPr>
      </w:pPr>
      <w:r w:rsidRPr="00F911F6">
        <w:rPr>
          <w:rFonts w:eastAsia="Lucida Sans Unicode"/>
          <w:szCs w:val="20"/>
          <w:lang w:eastAsia="en-US"/>
        </w:rPr>
        <w:t xml:space="preserve">Deze garantie treedt eerst in werking indien met </w:t>
      </w:r>
      <w:r w:rsidRPr="00F911F6">
        <w:rPr>
          <w:rFonts w:eastAsia="Lucida Sans Unicode"/>
          <w:szCs w:val="20"/>
          <w:highlight w:val="yellow"/>
          <w:lang w:eastAsia="en-US"/>
        </w:rPr>
        <w:t>[naam Inschrijver]</w:t>
      </w:r>
      <w:r w:rsidRPr="00F911F6">
        <w:rPr>
          <w:rFonts w:eastAsia="Lucida Sans Unicode"/>
          <w:szCs w:val="20"/>
          <w:lang w:eastAsia="en-US"/>
        </w:rPr>
        <w:t xml:space="preserve"> een Overeenkomst wordt gesloten, zoals hierboven bedoeld en eindigt gelijktijdig met de beëindiging van de Overeenkomst met </w:t>
      </w:r>
      <w:r w:rsidRPr="00F911F6">
        <w:rPr>
          <w:rFonts w:eastAsia="Lucida Sans Unicode"/>
          <w:szCs w:val="20"/>
          <w:highlight w:val="yellow"/>
          <w:lang w:eastAsia="en-US"/>
        </w:rPr>
        <w:t>[naam Inschrijver].</w:t>
      </w:r>
      <w:r w:rsidRPr="00F911F6">
        <w:rPr>
          <w:rFonts w:eastAsia="Lucida Sans Unicode"/>
          <w:szCs w:val="20"/>
          <w:lang w:eastAsia="en-US"/>
        </w:rPr>
        <w:t xml:space="preserve"> </w:t>
      </w:r>
    </w:p>
    <w:p w14:paraId="4ED304C1" w14:textId="24C165D5" w:rsidR="003F0725" w:rsidRPr="003F0725" w:rsidRDefault="003F0725" w:rsidP="003F0725">
      <w:pPr>
        <w:spacing w:after="160" w:line="259" w:lineRule="auto"/>
        <w:rPr>
          <w:rFonts w:eastAsia="Calibri" w:cs="Calibri"/>
          <w:color w:val="000000"/>
          <w:szCs w:val="20"/>
          <w:lang w:eastAsia="en-US"/>
        </w:rPr>
      </w:pPr>
      <w:r w:rsidRPr="003F0725">
        <w:rPr>
          <w:rFonts w:eastAsia="Calibri" w:cs="Calibri"/>
          <w:color w:val="000000"/>
          <w:szCs w:val="20"/>
          <w:lang w:eastAsia="en-US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4606"/>
      </w:tblGrid>
      <w:tr w:rsidR="00A87198" w:rsidRPr="00A87198" w14:paraId="7A4DEA05" w14:textId="77777777" w:rsidTr="007C5C15">
        <w:tc>
          <w:tcPr>
            <w:tcW w:w="4498" w:type="dxa"/>
            <w:shd w:val="clear" w:color="auto" w:fill="00B0F0"/>
          </w:tcPr>
          <w:p w14:paraId="71525540" w14:textId="77777777" w:rsidR="00A87198" w:rsidRPr="00A87198" w:rsidRDefault="00A87198" w:rsidP="00A87198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A87198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Naam Inschrijver</w:t>
            </w:r>
          </w:p>
        </w:tc>
        <w:tc>
          <w:tcPr>
            <w:tcW w:w="4606" w:type="dxa"/>
            <w:shd w:val="clear" w:color="auto" w:fill="auto"/>
          </w:tcPr>
          <w:p w14:paraId="7E9D7993" w14:textId="77777777" w:rsidR="00A87198" w:rsidRPr="00A87198" w:rsidRDefault="00A87198" w:rsidP="00A87198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A87198" w:rsidRPr="00A87198" w14:paraId="5B28DA1A" w14:textId="77777777" w:rsidTr="007C5C15">
        <w:tc>
          <w:tcPr>
            <w:tcW w:w="4498" w:type="dxa"/>
            <w:shd w:val="clear" w:color="auto" w:fill="00B0F0"/>
          </w:tcPr>
          <w:p w14:paraId="1A17B821" w14:textId="77777777" w:rsidR="00A87198" w:rsidRPr="00A87198" w:rsidRDefault="00A87198" w:rsidP="00A87198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A87198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Naam rechtsgeldig ondertekenaar</w:t>
            </w:r>
          </w:p>
        </w:tc>
        <w:tc>
          <w:tcPr>
            <w:tcW w:w="4606" w:type="dxa"/>
            <w:shd w:val="clear" w:color="auto" w:fill="auto"/>
          </w:tcPr>
          <w:p w14:paraId="1AFF9CA3" w14:textId="77777777" w:rsidR="00A87198" w:rsidRPr="00A87198" w:rsidRDefault="00A87198" w:rsidP="00A87198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A87198" w:rsidRPr="00A87198" w14:paraId="4E22975A" w14:textId="77777777" w:rsidTr="007C5C15">
        <w:tc>
          <w:tcPr>
            <w:tcW w:w="4498" w:type="dxa"/>
            <w:shd w:val="clear" w:color="auto" w:fill="00B0F0"/>
          </w:tcPr>
          <w:p w14:paraId="4943FCD3" w14:textId="77777777" w:rsidR="00A87198" w:rsidRPr="00A87198" w:rsidRDefault="00A87198" w:rsidP="00A87198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A87198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Functie rechtsgeldig ondertekenaar</w:t>
            </w:r>
          </w:p>
        </w:tc>
        <w:tc>
          <w:tcPr>
            <w:tcW w:w="4606" w:type="dxa"/>
            <w:shd w:val="clear" w:color="auto" w:fill="auto"/>
          </w:tcPr>
          <w:p w14:paraId="5046FB46" w14:textId="77777777" w:rsidR="00A87198" w:rsidRPr="00A87198" w:rsidRDefault="00A87198" w:rsidP="00A87198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A87198" w:rsidRPr="00A87198" w14:paraId="2C96312E" w14:textId="77777777" w:rsidTr="007C5C15">
        <w:tc>
          <w:tcPr>
            <w:tcW w:w="4498" w:type="dxa"/>
            <w:shd w:val="clear" w:color="auto" w:fill="00B0F0"/>
          </w:tcPr>
          <w:p w14:paraId="20153941" w14:textId="77777777" w:rsidR="00A87198" w:rsidRPr="00A87198" w:rsidRDefault="00A87198" w:rsidP="00A87198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A87198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Datum rechtsgeldige ondertekening</w:t>
            </w:r>
          </w:p>
        </w:tc>
        <w:tc>
          <w:tcPr>
            <w:tcW w:w="4606" w:type="dxa"/>
            <w:shd w:val="clear" w:color="auto" w:fill="auto"/>
          </w:tcPr>
          <w:p w14:paraId="6942391E" w14:textId="77777777" w:rsidR="00A87198" w:rsidRPr="00A87198" w:rsidRDefault="00A87198" w:rsidP="00A87198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A87198" w:rsidRPr="00A87198" w14:paraId="6EC517B9" w14:textId="77777777" w:rsidTr="007C5C15">
        <w:tc>
          <w:tcPr>
            <w:tcW w:w="4498" w:type="dxa"/>
            <w:shd w:val="clear" w:color="auto" w:fill="00B0F0"/>
          </w:tcPr>
          <w:p w14:paraId="18E9802A" w14:textId="77777777" w:rsidR="00A87198" w:rsidRPr="00A87198" w:rsidRDefault="00A87198" w:rsidP="00A87198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A87198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Rechtsgeldige handtekening</w:t>
            </w:r>
          </w:p>
        </w:tc>
        <w:tc>
          <w:tcPr>
            <w:tcW w:w="4606" w:type="dxa"/>
            <w:shd w:val="clear" w:color="auto" w:fill="auto"/>
          </w:tcPr>
          <w:p w14:paraId="50E6858D" w14:textId="77777777" w:rsidR="00A87198" w:rsidRPr="00A87198" w:rsidRDefault="00A87198" w:rsidP="00A87198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  <w:p w14:paraId="369E5833" w14:textId="77777777" w:rsidR="00A87198" w:rsidRPr="00A87198" w:rsidRDefault="00A87198" w:rsidP="00A87198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  <w:p w14:paraId="73AA7E88" w14:textId="77777777" w:rsidR="00A87198" w:rsidRPr="00A87198" w:rsidRDefault="00A87198" w:rsidP="00A87198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</w:tbl>
    <w:p w14:paraId="0CB67761" w14:textId="38DB4C36" w:rsidR="003F0725" w:rsidRDefault="003F0725" w:rsidP="003F0725">
      <w:pPr>
        <w:spacing w:after="160" w:line="259" w:lineRule="auto"/>
        <w:rPr>
          <w:rFonts w:eastAsia="Calibri" w:cs="Calibri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4606"/>
      </w:tblGrid>
      <w:tr w:rsidR="007C5C15" w:rsidRPr="007C5C15" w14:paraId="262AF1BB" w14:textId="77777777" w:rsidTr="007C5C15">
        <w:tc>
          <w:tcPr>
            <w:tcW w:w="4498" w:type="dxa"/>
            <w:shd w:val="clear" w:color="auto" w:fill="00B0F0"/>
          </w:tcPr>
          <w:p w14:paraId="0BD28876" w14:textId="77777777" w:rsidR="007C5C15" w:rsidRPr="007C5C15" w:rsidRDefault="007C5C15" w:rsidP="007C5C15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7C5C15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 xml:space="preserve">Naam Derde </w:t>
            </w:r>
          </w:p>
        </w:tc>
        <w:tc>
          <w:tcPr>
            <w:tcW w:w="4606" w:type="dxa"/>
            <w:shd w:val="clear" w:color="auto" w:fill="auto"/>
          </w:tcPr>
          <w:p w14:paraId="26C9C8D9" w14:textId="77777777" w:rsidR="007C5C15" w:rsidRPr="007C5C15" w:rsidRDefault="007C5C15" w:rsidP="007C5C15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7C5C15" w:rsidRPr="007C5C15" w14:paraId="682D2C3F" w14:textId="77777777" w:rsidTr="007C5C15">
        <w:tc>
          <w:tcPr>
            <w:tcW w:w="4498" w:type="dxa"/>
            <w:shd w:val="clear" w:color="auto" w:fill="00B0F0"/>
          </w:tcPr>
          <w:p w14:paraId="58885A4D" w14:textId="77777777" w:rsidR="007C5C15" w:rsidRPr="007C5C15" w:rsidRDefault="007C5C15" w:rsidP="007C5C15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7C5C15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Naam rechtsgeldig ondertekenaar</w:t>
            </w:r>
          </w:p>
        </w:tc>
        <w:tc>
          <w:tcPr>
            <w:tcW w:w="4606" w:type="dxa"/>
            <w:shd w:val="clear" w:color="auto" w:fill="auto"/>
          </w:tcPr>
          <w:p w14:paraId="01FD297C" w14:textId="77777777" w:rsidR="007C5C15" w:rsidRPr="007C5C15" w:rsidRDefault="007C5C15" w:rsidP="007C5C15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7C5C15" w:rsidRPr="007C5C15" w14:paraId="4372F411" w14:textId="77777777" w:rsidTr="007C5C15">
        <w:tc>
          <w:tcPr>
            <w:tcW w:w="4498" w:type="dxa"/>
            <w:shd w:val="clear" w:color="auto" w:fill="00B0F0"/>
          </w:tcPr>
          <w:p w14:paraId="2807618E" w14:textId="77777777" w:rsidR="007C5C15" w:rsidRPr="007C5C15" w:rsidRDefault="007C5C15" w:rsidP="007C5C15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7C5C15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Functie rechtsgeldig ondertekenaar</w:t>
            </w:r>
          </w:p>
        </w:tc>
        <w:tc>
          <w:tcPr>
            <w:tcW w:w="4606" w:type="dxa"/>
            <w:shd w:val="clear" w:color="auto" w:fill="auto"/>
          </w:tcPr>
          <w:p w14:paraId="3E3647F2" w14:textId="77777777" w:rsidR="007C5C15" w:rsidRPr="007C5C15" w:rsidRDefault="007C5C15" w:rsidP="007C5C15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7C5C15" w:rsidRPr="007C5C15" w14:paraId="4258DDFD" w14:textId="77777777" w:rsidTr="007C5C15">
        <w:tc>
          <w:tcPr>
            <w:tcW w:w="4498" w:type="dxa"/>
            <w:shd w:val="clear" w:color="auto" w:fill="00B0F0"/>
          </w:tcPr>
          <w:p w14:paraId="2C0A1242" w14:textId="77777777" w:rsidR="007C5C15" w:rsidRPr="007C5C15" w:rsidRDefault="007C5C15" w:rsidP="007C5C15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7C5C15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Datum rechtsgeldige ondertekening</w:t>
            </w:r>
          </w:p>
        </w:tc>
        <w:tc>
          <w:tcPr>
            <w:tcW w:w="4606" w:type="dxa"/>
            <w:shd w:val="clear" w:color="auto" w:fill="auto"/>
          </w:tcPr>
          <w:p w14:paraId="196B3EE7" w14:textId="77777777" w:rsidR="007C5C15" w:rsidRPr="007C5C15" w:rsidRDefault="007C5C15" w:rsidP="007C5C15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  <w:tr w:rsidR="007C5C15" w:rsidRPr="007C5C15" w14:paraId="76968959" w14:textId="77777777" w:rsidTr="007C5C15">
        <w:tc>
          <w:tcPr>
            <w:tcW w:w="4498" w:type="dxa"/>
            <w:shd w:val="clear" w:color="auto" w:fill="00B0F0"/>
          </w:tcPr>
          <w:p w14:paraId="664903FB" w14:textId="77777777" w:rsidR="007C5C15" w:rsidRPr="007C5C15" w:rsidRDefault="007C5C15" w:rsidP="007C5C15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  <w:r w:rsidRPr="007C5C15"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  <w:t>Rechtsgeldige handtekening</w:t>
            </w:r>
          </w:p>
        </w:tc>
        <w:tc>
          <w:tcPr>
            <w:tcW w:w="4606" w:type="dxa"/>
            <w:shd w:val="clear" w:color="auto" w:fill="auto"/>
          </w:tcPr>
          <w:p w14:paraId="1A2AA28E" w14:textId="77777777" w:rsidR="007C5C15" w:rsidRPr="007C5C15" w:rsidRDefault="007C5C15" w:rsidP="007C5C15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  <w:p w14:paraId="70AAEA6A" w14:textId="77777777" w:rsidR="007C5C15" w:rsidRPr="007C5C15" w:rsidRDefault="007C5C15" w:rsidP="007C5C15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  <w:p w14:paraId="67EFD3A0" w14:textId="77777777" w:rsidR="007C5C15" w:rsidRPr="007C5C15" w:rsidRDefault="007C5C15" w:rsidP="007C5C15">
            <w:pPr>
              <w:rPr>
                <w:rFonts w:ascii="Lucida Sans Unicode" w:eastAsia="Lucida Sans Unicode" w:hAnsi="Lucida Sans Unicode" w:cs="Lucida Sans Unicode"/>
                <w:szCs w:val="20"/>
                <w:lang w:eastAsia="en-US"/>
              </w:rPr>
            </w:pPr>
          </w:p>
        </w:tc>
      </w:tr>
    </w:tbl>
    <w:p w14:paraId="529837A3" w14:textId="77777777" w:rsidR="00A87198" w:rsidRDefault="00A87198" w:rsidP="003F0725">
      <w:pPr>
        <w:spacing w:after="160" w:line="259" w:lineRule="auto"/>
        <w:rPr>
          <w:rFonts w:eastAsia="Calibri" w:cs="Calibri"/>
          <w:szCs w:val="20"/>
          <w:lang w:eastAsia="en-US"/>
        </w:rPr>
      </w:pPr>
    </w:p>
    <w:p w14:paraId="45640C30" w14:textId="77777777" w:rsidR="00A87198" w:rsidRDefault="00A87198" w:rsidP="003F0725">
      <w:pPr>
        <w:spacing w:after="160" w:line="259" w:lineRule="auto"/>
        <w:rPr>
          <w:rFonts w:eastAsia="Calibri" w:cs="Calibri"/>
          <w:szCs w:val="20"/>
          <w:lang w:eastAsia="en-US"/>
        </w:rPr>
      </w:pPr>
    </w:p>
    <w:p w14:paraId="34FDFC66" w14:textId="77777777" w:rsidR="00A87198" w:rsidRPr="003F0725" w:rsidRDefault="00A87198" w:rsidP="003F0725">
      <w:pPr>
        <w:spacing w:after="160" w:line="259" w:lineRule="auto"/>
        <w:rPr>
          <w:rFonts w:eastAsia="Calibri" w:cs="Calibri"/>
          <w:szCs w:val="20"/>
          <w:lang w:eastAsia="en-US"/>
        </w:rPr>
      </w:pPr>
    </w:p>
    <w:p w14:paraId="106A2FFD" w14:textId="7FAC3692" w:rsidR="003F0725" w:rsidRPr="003F0725" w:rsidRDefault="003F0725" w:rsidP="003F0725">
      <w:pPr>
        <w:spacing w:after="160" w:line="259" w:lineRule="auto"/>
        <w:rPr>
          <w:rFonts w:eastAsia="Calibri" w:cs="Calibri"/>
          <w:szCs w:val="20"/>
          <w:lang w:eastAsia="en-US"/>
        </w:rPr>
      </w:pPr>
    </w:p>
    <w:p w14:paraId="54BFC883" w14:textId="77777777" w:rsidR="003F0725" w:rsidRPr="003F0725" w:rsidRDefault="003F0725" w:rsidP="003F0725">
      <w:pPr>
        <w:spacing w:after="160" w:line="259" w:lineRule="auto"/>
        <w:rPr>
          <w:rFonts w:eastAsia="Calibri"/>
          <w:szCs w:val="20"/>
          <w:lang w:eastAsia="en-US"/>
        </w:rPr>
      </w:pPr>
    </w:p>
    <w:p w14:paraId="5D5B3B4D" w14:textId="77777777" w:rsidR="002770EC" w:rsidRDefault="002770EC" w:rsidP="00C85EB3"/>
    <w:p w14:paraId="0FFEE88B" w14:textId="77777777" w:rsidR="00C85EB3" w:rsidRPr="00C85EB3" w:rsidRDefault="00C85EB3" w:rsidP="00C85EB3">
      <w:pPr>
        <w:pStyle w:val="Kop1"/>
      </w:pPr>
      <w:bookmarkStart w:id="1" w:name="bwTitel"/>
      <w:bookmarkEnd w:id="1"/>
    </w:p>
    <w:p w14:paraId="412BE1BB" w14:textId="77777777" w:rsidR="002770EC" w:rsidRDefault="002770EC"/>
    <w:p w14:paraId="4B7F967A" w14:textId="77777777" w:rsidR="002770EC" w:rsidRDefault="002770EC">
      <w:bookmarkStart w:id="2" w:name="bwDatum"/>
      <w:bookmarkEnd w:id="2"/>
    </w:p>
    <w:p w14:paraId="78BCB476" w14:textId="77777777" w:rsidR="00C677AB" w:rsidRDefault="00C677AB"/>
    <w:p w14:paraId="7A641384" w14:textId="77777777" w:rsidR="007E7D0C" w:rsidRDefault="007E7D0C">
      <w:pPr>
        <w:rPr>
          <w:noProof/>
        </w:rPr>
      </w:pPr>
      <w:bookmarkStart w:id="3" w:name="bwStart"/>
      <w:bookmarkEnd w:id="3"/>
    </w:p>
    <w:sectPr w:rsidR="007E7D0C" w:rsidSect="00C677AB"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1418" w:footer="709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02B98" w14:textId="77777777" w:rsidR="00006EB2" w:rsidRDefault="00006EB2">
      <w:r>
        <w:separator/>
      </w:r>
    </w:p>
  </w:endnote>
  <w:endnote w:type="continuationSeparator" w:id="0">
    <w:p w14:paraId="5D2DE346" w14:textId="77777777" w:rsidR="00006EB2" w:rsidRDefault="0000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38C79" w14:textId="77777777" w:rsidR="007E7D0C" w:rsidRPr="00CD62F3" w:rsidRDefault="007E7D0C" w:rsidP="007E7D0C">
    <w:pPr>
      <w:pStyle w:val="Voettekst"/>
      <w:jc w:val="right"/>
    </w:pPr>
    <w:r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C15888">
      <w:rPr>
        <w:noProof/>
      </w:rPr>
      <w:t>2</w:t>
    </w:r>
    <w:r>
      <w:fldChar w:fldCharType="end"/>
    </w:r>
    <w:r>
      <w:t xml:space="preserve"> van </w:t>
    </w:r>
    <w:fldSimple w:instr=" NUMPAGES ">
      <w:r w:rsidR="00C15888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2230D" w14:textId="77777777" w:rsidR="00586BFC" w:rsidRPr="0020135B" w:rsidRDefault="0020135B" w:rsidP="00C35F28">
    <w:pPr>
      <w:pStyle w:val="Voettekst"/>
      <w:jc w:val="right"/>
    </w:pPr>
    <w:r w:rsidRPr="0020135B">
      <w:t xml:space="preserve">Pagina </w:t>
    </w:r>
    <w:r w:rsidRPr="0020135B">
      <w:fldChar w:fldCharType="begin"/>
    </w:r>
    <w:r w:rsidRPr="0020135B">
      <w:instrText>PAGE  \* Arabic  \* MERGEFORMAT</w:instrText>
    </w:r>
    <w:r w:rsidRPr="0020135B">
      <w:fldChar w:fldCharType="separate"/>
    </w:r>
    <w:r w:rsidR="00C85EB3">
      <w:rPr>
        <w:noProof/>
      </w:rPr>
      <w:t>1</w:t>
    </w:r>
    <w:r w:rsidRPr="0020135B">
      <w:fldChar w:fldCharType="end"/>
    </w:r>
    <w:r w:rsidRPr="0020135B">
      <w:t xml:space="preserve"> van </w:t>
    </w:r>
    <w:r w:rsidRPr="0020135B">
      <w:fldChar w:fldCharType="begin"/>
    </w:r>
    <w:r w:rsidRPr="0020135B">
      <w:instrText>PAGE   \* MERGEFORMAT</w:instrText>
    </w:r>
    <w:r w:rsidRPr="0020135B">
      <w:fldChar w:fldCharType="separate"/>
    </w:r>
    <w:r w:rsidR="00C85EB3">
      <w:rPr>
        <w:noProof/>
      </w:rPr>
      <w:t>1</w:t>
    </w:r>
    <w:r w:rsidRPr="0020135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37E71" w14:textId="77777777" w:rsidR="00006EB2" w:rsidRDefault="00006EB2">
      <w:r>
        <w:separator/>
      </w:r>
    </w:p>
  </w:footnote>
  <w:footnote w:type="continuationSeparator" w:id="0">
    <w:p w14:paraId="01A7D820" w14:textId="77777777" w:rsidR="00006EB2" w:rsidRDefault="00006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AB38" w14:textId="77777777" w:rsidR="00E61553" w:rsidRPr="00586BFC" w:rsidRDefault="00C677AB" w:rsidP="00586BFC">
    <w:pPr>
      <w:pStyle w:val="Koptekst"/>
    </w:pPr>
    <w:r>
      <w:rPr>
        <w:noProof/>
      </w:rPr>
      <w:drawing>
        <wp:anchor distT="0" distB="0" distL="114300" distR="114300" simplePos="0" relativeHeight="251663360" behindDoc="0" locked="0" layoutInCell="1" allowOverlap="1" wp14:anchorId="3524862A" wp14:editId="553BDBDD">
          <wp:simplePos x="0" y="0"/>
          <wp:positionH relativeFrom="column">
            <wp:posOffset>-281499</wp:posOffset>
          </wp:positionH>
          <wp:positionV relativeFrom="paragraph">
            <wp:posOffset>-544170</wp:posOffset>
          </wp:positionV>
          <wp:extent cx="2514022" cy="547200"/>
          <wp:effectExtent l="0" t="0" r="635" b="5715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 preferRelativeResize="0"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022" cy="54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82E09C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B66629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4D7EE3"/>
    <w:multiLevelType w:val="multilevel"/>
    <w:tmpl w:val="179C07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AF1344"/>
    <w:multiLevelType w:val="hybridMultilevel"/>
    <w:tmpl w:val="46CC93AC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295EF2"/>
    <w:multiLevelType w:val="multilevel"/>
    <w:tmpl w:val="F466A054"/>
    <w:lvl w:ilvl="0">
      <w:start w:val="1"/>
      <w:numFmt w:val="bullet"/>
      <w:pStyle w:val="Opsommen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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34"/>
        </w:tabs>
        <w:ind w:left="513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54"/>
        </w:tabs>
        <w:ind w:left="585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hint="default"/>
        <w:sz w:val="20"/>
      </w:rPr>
    </w:lvl>
  </w:abstractNum>
  <w:num w:numId="1" w16cid:durableId="1582786746">
    <w:abstractNumId w:val="2"/>
  </w:num>
  <w:num w:numId="2" w16cid:durableId="1008562807">
    <w:abstractNumId w:val="4"/>
  </w:num>
  <w:num w:numId="3" w16cid:durableId="2026126806">
    <w:abstractNumId w:val="1"/>
  </w:num>
  <w:num w:numId="4" w16cid:durableId="689373402">
    <w:abstractNumId w:val="1"/>
  </w:num>
  <w:num w:numId="5" w16cid:durableId="1672296916">
    <w:abstractNumId w:val="0"/>
  </w:num>
  <w:num w:numId="6" w16cid:durableId="576332201">
    <w:abstractNumId w:val="0"/>
  </w:num>
  <w:num w:numId="7" w16cid:durableId="504978955">
    <w:abstractNumId w:val="2"/>
  </w:num>
  <w:num w:numId="8" w16cid:durableId="56979533">
    <w:abstractNumId w:val="4"/>
  </w:num>
  <w:num w:numId="9" w16cid:durableId="2016568980">
    <w:abstractNumId w:val="1"/>
  </w:num>
  <w:num w:numId="10" w16cid:durableId="1878395904">
    <w:abstractNumId w:val="0"/>
  </w:num>
  <w:num w:numId="11" w16cid:durableId="812915344">
    <w:abstractNumId w:val="4"/>
  </w:num>
  <w:num w:numId="12" w16cid:durableId="1651061956">
    <w:abstractNumId w:val="2"/>
  </w:num>
  <w:num w:numId="13" w16cid:durableId="442000706">
    <w:abstractNumId w:val="2"/>
  </w:num>
  <w:num w:numId="14" w16cid:durableId="1428964393">
    <w:abstractNumId w:val="2"/>
  </w:num>
  <w:num w:numId="15" w16cid:durableId="1451776552">
    <w:abstractNumId w:val="4"/>
  </w:num>
  <w:num w:numId="16" w16cid:durableId="1339845760">
    <w:abstractNumId w:val="4"/>
  </w:num>
  <w:num w:numId="17" w16cid:durableId="4914108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b0003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F0725"/>
    <w:rsid w:val="00006EB2"/>
    <w:rsid w:val="00024460"/>
    <w:rsid w:val="00074835"/>
    <w:rsid w:val="000771D7"/>
    <w:rsid w:val="000C4CDA"/>
    <w:rsid w:val="000D5108"/>
    <w:rsid w:val="00136822"/>
    <w:rsid w:val="001616C3"/>
    <w:rsid w:val="001A0BCF"/>
    <w:rsid w:val="001A150B"/>
    <w:rsid w:val="001D3CD9"/>
    <w:rsid w:val="0020135B"/>
    <w:rsid w:val="002321E3"/>
    <w:rsid w:val="0023457C"/>
    <w:rsid w:val="00273B3A"/>
    <w:rsid w:val="002770EC"/>
    <w:rsid w:val="003B12D4"/>
    <w:rsid w:val="003F0725"/>
    <w:rsid w:val="00415E90"/>
    <w:rsid w:val="00425167"/>
    <w:rsid w:val="004D12DD"/>
    <w:rsid w:val="00532DBB"/>
    <w:rsid w:val="00586BFC"/>
    <w:rsid w:val="00603CBE"/>
    <w:rsid w:val="00684E61"/>
    <w:rsid w:val="007516B8"/>
    <w:rsid w:val="007C5C15"/>
    <w:rsid w:val="007E7D0C"/>
    <w:rsid w:val="00842749"/>
    <w:rsid w:val="00880DE4"/>
    <w:rsid w:val="008B416D"/>
    <w:rsid w:val="00A73469"/>
    <w:rsid w:val="00A87198"/>
    <w:rsid w:val="00AC323E"/>
    <w:rsid w:val="00AF39DB"/>
    <w:rsid w:val="00AF41A1"/>
    <w:rsid w:val="00B75131"/>
    <w:rsid w:val="00B873DB"/>
    <w:rsid w:val="00BD40F2"/>
    <w:rsid w:val="00BD756D"/>
    <w:rsid w:val="00C15888"/>
    <w:rsid w:val="00C24B76"/>
    <w:rsid w:val="00C35F28"/>
    <w:rsid w:val="00C677AB"/>
    <w:rsid w:val="00C85EB3"/>
    <w:rsid w:val="00CA08E3"/>
    <w:rsid w:val="00CA4834"/>
    <w:rsid w:val="00CD706B"/>
    <w:rsid w:val="00D149D1"/>
    <w:rsid w:val="00D32044"/>
    <w:rsid w:val="00D62573"/>
    <w:rsid w:val="00E34234"/>
    <w:rsid w:val="00E51E67"/>
    <w:rsid w:val="00E61553"/>
    <w:rsid w:val="00EA3546"/>
    <w:rsid w:val="00F560E1"/>
    <w:rsid w:val="00F911F6"/>
    <w:rsid w:val="00F92013"/>
    <w:rsid w:val="00FA0A39"/>
    <w:rsid w:val="00FC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b00037"/>
    </o:shapedefaults>
    <o:shapelayout v:ext="edit">
      <o:idmap v:ext="edit" data="2"/>
    </o:shapelayout>
  </w:shapeDefaults>
  <w:decimalSymbol w:val=","/>
  <w:listSeparator w:val=";"/>
  <w14:docId w14:val="4F7C25B6"/>
  <w15:docId w15:val="{FBE5411C-F0ED-4A7C-A660-68B7F07D4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A3546"/>
    <w:rPr>
      <w:rFonts w:ascii="Roboto" w:hAnsi="Roboto"/>
      <w:sz w:val="20"/>
    </w:rPr>
  </w:style>
  <w:style w:type="paragraph" w:styleId="Kop1">
    <w:name w:val="heading 1"/>
    <w:aliases w:val="sectionHeading,Section Heading,Hoofdstuk,Deel 1"/>
    <w:basedOn w:val="Standaard"/>
    <w:next w:val="Standaard"/>
    <w:link w:val="Kop1Char"/>
    <w:autoRedefine/>
    <w:uiPriority w:val="9"/>
    <w:qFormat/>
    <w:rsid w:val="000D5108"/>
    <w:pPr>
      <w:keepNext/>
      <w:keepLines/>
      <w:spacing w:after="120"/>
      <w:outlineLvl w:val="0"/>
    </w:pPr>
    <w:rPr>
      <w:rFonts w:ascii="Roboto Slab" w:eastAsiaTheme="majorEastAsia" w:hAnsi="Roboto Slab" w:cstheme="majorBidi"/>
      <w:b/>
      <w:bCs/>
      <w:color w:val="2581C4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677AB"/>
    <w:pPr>
      <w:keepNext/>
      <w:keepLines/>
      <w:spacing w:before="240" w:after="12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677AB"/>
    <w:pPr>
      <w:keepNext/>
      <w:keepLines/>
      <w:spacing w:before="200"/>
      <w:outlineLvl w:val="2"/>
    </w:pPr>
    <w:rPr>
      <w:rFonts w:eastAsiaTheme="majorEastAsia" w:cstheme="majorBidi"/>
      <w:b/>
      <w:bCs/>
      <w:sz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677AB"/>
    <w:pPr>
      <w:keepNext/>
      <w:keepLines/>
      <w:spacing w:before="200"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paragraph" w:styleId="Koptekst">
    <w:name w:val="header"/>
    <w:basedOn w:val="Standaard"/>
    <w:link w:val="KoptekstChar"/>
    <w:uiPriority w:val="99"/>
    <w:unhideWhenUsed/>
    <w:qFormat/>
    <w:rsid w:val="00C677A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unhideWhenUsed/>
    <w:qFormat/>
    <w:rsid w:val="00C677AB"/>
    <w:pPr>
      <w:tabs>
        <w:tab w:val="center" w:pos="4703"/>
        <w:tab w:val="right" w:pos="9406"/>
      </w:tabs>
    </w:pPr>
    <w:rPr>
      <w:sz w:val="16"/>
    </w:rPr>
  </w:style>
  <w:style w:type="character" w:styleId="Paginanummer">
    <w:name w:val="page number"/>
    <w:rPr>
      <w:rFonts w:ascii="Tahoma" w:hAnsi="Tahoma"/>
      <w:sz w:val="20"/>
    </w:rPr>
  </w:style>
  <w:style w:type="paragraph" w:customStyle="1" w:styleId="Opsommengetal">
    <w:name w:val="Opsommen getal"/>
    <w:basedOn w:val="Standaard"/>
    <w:link w:val="OpsommengetalChar"/>
    <w:autoRedefine/>
    <w:qFormat/>
    <w:rsid w:val="00603CBE"/>
  </w:style>
  <w:style w:type="character" w:customStyle="1" w:styleId="OpsommengetalChar">
    <w:name w:val="Opsommen getal Char"/>
    <w:basedOn w:val="Standaardalinea-lettertype"/>
    <w:link w:val="Opsommengetal"/>
    <w:rsid w:val="00EA3546"/>
    <w:rPr>
      <w:rFonts w:ascii="Roboto" w:hAnsi="Roboto"/>
      <w:sz w:val="20"/>
    </w:rPr>
  </w:style>
  <w:style w:type="paragraph" w:customStyle="1" w:styleId="Opsommenbullet">
    <w:name w:val="Opsommen bullet"/>
    <w:basedOn w:val="Standaard"/>
    <w:link w:val="OpsommenbulletChar"/>
    <w:autoRedefine/>
    <w:qFormat/>
    <w:rsid w:val="00603CBE"/>
    <w:pPr>
      <w:numPr>
        <w:numId w:val="8"/>
      </w:numPr>
      <w:ind w:left="227" w:hanging="227"/>
    </w:pPr>
    <w:rPr>
      <w:lang w:eastAsia="en-US"/>
    </w:rPr>
  </w:style>
  <w:style w:type="character" w:customStyle="1" w:styleId="OpsommenbulletChar">
    <w:name w:val="Opsommen bullet Char"/>
    <w:basedOn w:val="Standaardalinea-lettertype"/>
    <w:link w:val="Opsommenbullet"/>
    <w:rsid w:val="00603CBE"/>
    <w:rPr>
      <w:rFonts w:ascii="Roboto" w:hAnsi="Roboto"/>
      <w:sz w:val="20"/>
      <w:lang w:eastAsia="en-US"/>
    </w:rPr>
  </w:style>
  <w:style w:type="character" w:customStyle="1" w:styleId="Kop1Char">
    <w:name w:val="Kop 1 Char"/>
    <w:aliases w:val="sectionHeading Char,Section Heading Char,Hoofdstuk Char,Deel 1 Char"/>
    <w:basedOn w:val="Standaardalinea-lettertype"/>
    <w:link w:val="Kop1"/>
    <w:uiPriority w:val="9"/>
    <w:rsid w:val="000D5108"/>
    <w:rPr>
      <w:rFonts w:ascii="Roboto Slab" w:eastAsiaTheme="majorEastAsia" w:hAnsi="Roboto Slab" w:cstheme="majorBidi"/>
      <w:b/>
      <w:bCs/>
      <w:color w:val="2581C4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C677AB"/>
    <w:rPr>
      <w:rFonts w:ascii="Roboto" w:eastAsiaTheme="majorEastAsia" w:hAnsi="Roboto" w:cstheme="majorBidi"/>
      <w:b/>
      <w:bCs/>
      <w:color w:val="000000" w:themeColor="text1"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C677AB"/>
    <w:rPr>
      <w:rFonts w:ascii="Segoe UI" w:eastAsiaTheme="majorEastAsia" w:hAnsi="Segoe UI" w:cstheme="majorBidi"/>
      <w:b/>
      <w:bCs/>
      <w:sz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677AB"/>
    <w:rPr>
      <w:rFonts w:ascii="Segoe UI" w:eastAsiaTheme="majorEastAsia" w:hAnsi="Segoe UI" w:cstheme="majorBidi"/>
      <w:b/>
      <w:bCs/>
      <w:iCs/>
      <w:sz w:val="20"/>
    </w:rPr>
  </w:style>
  <w:style w:type="paragraph" w:styleId="Voetnoottekst">
    <w:name w:val="footnote text"/>
    <w:basedOn w:val="Standaard"/>
    <w:link w:val="VoetnoottekstChar"/>
    <w:uiPriority w:val="99"/>
    <w:unhideWhenUsed/>
    <w:qFormat/>
    <w:rsid w:val="00C677AB"/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C677AB"/>
    <w:rPr>
      <w:rFonts w:ascii="Segoe UI" w:hAnsi="Segoe UI"/>
      <w:sz w:val="16"/>
      <w:szCs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C677AB"/>
    <w:rPr>
      <w:rFonts w:ascii="Segoe UI" w:hAnsi="Segoe UI"/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C677AB"/>
    <w:rPr>
      <w:rFonts w:ascii="Segoe UI" w:hAnsi="Segoe UI"/>
      <w:sz w:val="16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C677AB"/>
    <w:pPr>
      <w:spacing w:after="200"/>
    </w:pPr>
    <w:rPr>
      <w:b/>
      <w:bCs/>
      <w:color w:val="000000" w:themeColor="text1"/>
      <w:sz w:val="18"/>
      <w:szCs w:val="18"/>
    </w:rPr>
  </w:style>
  <w:style w:type="paragraph" w:styleId="Lijstopsomteken">
    <w:name w:val="List Bullet"/>
    <w:basedOn w:val="Standaard"/>
    <w:uiPriority w:val="99"/>
    <w:unhideWhenUsed/>
    <w:rsid w:val="00C677AB"/>
    <w:pPr>
      <w:numPr>
        <w:numId w:val="9"/>
      </w:numPr>
      <w:contextualSpacing/>
    </w:pPr>
  </w:style>
  <w:style w:type="paragraph" w:styleId="Lijstnummering">
    <w:name w:val="List Number"/>
    <w:basedOn w:val="Standaard"/>
    <w:uiPriority w:val="99"/>
    <w:unhideWhenUsed/>
    <w:rsid w:val="00C677AB"/>
    <w:pPr>
      <w:numPr>
        <w:numId w:val="10"/>
      </w:numPr>
      <w:contextualSpacing/>
    </w:p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0D5108"/>
    <w:pPr>
      <w:spacing w:after="300"/>
      <w:contextualSpacing/>
    </w:pPr>
    <w:rPr>
      <w:rFonts w:ascii="Roboto Slab" w:eastAsiaTheme="majorEastAsia" w:hAnsi="Roboto Slab" w:cstheme="majorBidi"/>
      <w:color w:val="2581C4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D5108"/>
    <w:rPr>
      <w:rFonts w:ascii="Roboto Slab" w:eastAsiaTheme="majorEastAsia" w:hAnsi="Roboto Slab" w:cstheme="majorBidi"/>
      <w:color w:val="2581C4"/>
      <w:spacing w:val="5"/>
      <w:kern w:val="28"/>
      <w:sz w:val="48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677AB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677AB"/>
    <w:rPr>
      <w:rFonts w:ascii="Segoe UI" w:eastAsiaTheme="majorEastAsia" w:hAnsi="Segoe UI" w:cstheme="majorBidi"/>
      <w:i/>
      <w:iCs/>
      <w:sz w:val="28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C677AB"/>
    <w:pPr>
      <w:outlineLvl w:val="9"/>
    </w:pPr>
  </w:style>
  <w:style w:type="paragraph" w:styleId="Ballontekst">
    <w:name w:val="Balloon Text"/>
    <w:basedOn w:val="Standaard"/>
    <w:link w:val="BallontekstChar"/>
    <w:rsid w:val="00586BF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586BFC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rsid w:val="003F0725"/>
    <w:pPr>
      <w:ind w:left="720"/>
      <w:contextualSpacing/>
    </w:pPr>
  </w:style>
  <w:style w:type="table" w:styleId="Tabelraster">
    <w:name w:val="Table Grid"/>
    <w:basedOn w:val="Standaardtabel"/>
    <w:rsid w:val="003F0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regiogv.sharepoint.com/sites/OfficeTemplate/Gedeelde%20documenten/Regio/Kop%20Regio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DD480E951812478F6038DF2E8DC6AB" ma:contentTypeVersion="4" ma:contentTypeDescription="Een nieuw document maken." ma:contentTypeScope="" ma:versionID="5e73db706edce6815000d04e25b64bc8">
  <xsd:schema xmlns:xsd="http://www.w3.org/2001/XMLSchema" xmlns:xs="http://www.w3.org/2001/XMLSchema" xmlns:p="http://schemas.microsoft.com/office/2006/metadata/properties" xmlns:ns2="3393560b-6756-4f0e-a118-09c71f744980" xmlns:ns3="1b127627-f107-438b-af59-12e6c2fdcb95" targetNamespace="http://schemas.microsoft.com/office/2006/metadata/properties" ma:root="true" ma:fieldsID="5baebca3dff4d67f08429b2cbbb37a92" ns2:_="" ns3:_="">
    <xsd:import namespace="3393560b-6756-4f0e-a118-09c71f744980"/>
    <xsd:import namespace="1b127627-f107-438b-af59-12e6c2fdcb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3560b-6756-4f0e-a118-09c71f744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27627-f107-438b-af59-12e6c2fdcb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76A8F3-4F78-403A-8034-D65D5AF91B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52DF20-A73F-4D32-AFCD-D819A15251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069A49-023C-4099-80C9-A386AACF7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3560b-6756-4f0e-a118-09c71f744980"/>
    <ds:schemaRef ds:uri="1b127627-f107-438b-af59-12e6c2fdcb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d4f9081-0beb-452f-a8cf-7203e3681edc}" enabled="0" method="" siteId="{3d4f9081-0beb-452f-a8cf-7203e3681ed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Kop%20Regio</Template>
  <TotalTime>0</TotalTime>
  <Pages>1</Pages>
  <Words>221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Kop Regio</vt:lpstr>
    </vt:vector>
  </TitlesOfParts>
  <Company>GGD Gooi &amp; Vechtstreek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Kop Regio</dc:title>
  <dc:creator>Nathalie Zutt</dc:creator>
  <cp:lastModifiedBy>Nathalie Zutt</cp:lastModifiedBy>
  <cp:revision>2</cp:revision>
  <cp:lastPrinted>1999-07-28T09:53:00Z</cp:lastPrinted>
  <dcterms:created xsi:type="dcterms:W3CDTF">2023-10-11T11:03:00Z</dcterms:created>
  <dcterms:modified xsi:type="dcterms:W3CDTF">2023-10-11T11:03:00Z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0x010100A4DD480E951812478F6038DF2E8DC6AB</vt:lpwstr>
  </property>
</Properties>
</file>